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07918849" name="c22854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771902" name="c2285400-a7fe-11f0-a0ca-4dade1810ec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5014694" name="02c4a96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683483" name="02c4a960-a7fe-11f0-a0ca-4dade1810ec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6897957" name="219f5fb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5067882" name="219f5fb0-a7fe-11f0-a0ca-4dade1810ec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60529075" name="44f31b00-a7fe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6092855" name="44f31b00-a7fe-11f0-a0ca-4dade1810ec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5904565" name="4c69650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165134" name="4c696500-a7ff-11f0-a0ca-4dade1810ec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9640356" name="f21bc290-a7ff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1177777" name="f21bc290-a7ff-11f0-a0ca-4dade1810ec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3378915" name="c0058920-a800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5975317" name="c0058920-a800-11f0-a0ca-4dade1810ec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4685546" name="20c4afc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1630704" name="20c4afc0-a801-11f0-a0ca-4dade1810ec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4800484" name="2e5a031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174656" name="2e5a0310-a801-11f0-a0ca-4dade1810ec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/ Wohnzimmer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5404921" name="ebc07e20-a801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898895" name="ebc07e20-a801-11f0-a0ca-4dade1810ec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2.OG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1803649" name="3bb89980-a802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6735758" name="3bb89980-a802-11f0-a0ca-4dade1810ec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9691571" name="574f04d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0199451" name="574f04d0-a803-11f0-a0ca-4dade1810ec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5805003" name="698ea65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2831751" name="698ea650-a803-11f0-a0ca-4dade1810ec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94245478" name="7cd50970-a803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601642" name="7cd50970-a803-11f0-a0ca-4dade1810ec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6790123" name="0aecec00-a804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8627493" name="0aecec00-a804-11f0-a0ca-4dade1810ec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Parkett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6582508" name="7dc487a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9918486" name="7dc487a0-a805-11f0-a0ca-4dade1810ec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5787928" name="9087b10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70048" name="9087b100-a805-11f0-a0ca-4dade1810ec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62282097" name="a2140810-a805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1609685" name="a2140810-a805-11f0-a0ca-4dade1810ec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2. OG </w:t>
            </w:r>
          </w:p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Balkonbrüstung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3939617" name="12893f2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6203092" name="12893f20-a806-11f0-a0ca-4dade1810ec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5727442" name="d9f9009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782134" name="d9f90090-a806-11f0-a0ca-4dade1810ec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1.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9110826" name="ecab3a00-a806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2407570" name="ecab3a00-a806-11f0-a0ca-4dade1810ec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4076448" name="a44295f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6651962" name="a44295f0-a807-11f0-a0ca-4dade1810ec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5726579" name="b6f4a85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8544896" name="b6f4a850-a807-11f0-a0ca-4dade1810ec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97876547" name="c8bdba4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0451533" name="c8bdba40-a807-11f0-a0ca-4dade1810ec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1.OG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7911252" name="fb59d010-a807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2313197" name="fb59d010-a807-11f0-a0ca-4dade1810ec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0012475" name="e0eba630-a808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8899168" name="e0eba630-a808-11f0-a0ca-4dade1810ec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- 2.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1141061" name="68fc69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5131957" name="68fc69b0-a809-11f0-a0ca-4dade1810ece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- 2.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1576322" name="8111e11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3188068" name="8111e110-a809-11f0-a0ca-4dade1810ece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- 2.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963737" name="91e87cb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4990861" name="91e87cb0-a809-11f0-a0ca-4dade1810ece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9590798" name="c495827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1090148" name="c4958270-a809-11f0-a0ca-4dade1810ece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1709131" name="dca5548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1242092" name="dca55480-a809-11f0-a0ca-4dade1810ece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5271794" name="ff198540-a809-11f0-a0ca-4dade1810ec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1555071" name="ff198540-a809-11f0-a0ca-4dade1810ece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Bahnhofstrasse 57, 8590 Romanshorn</w:t>
          </w:r>
        </w:p>
        <w:p>
          <w:pPr>
            <w:spacing w:before="0" w:after="0"/>
          </w:pPr>
          <w:r>
            <w:t>526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r="http://schemas.openxmlformats.org/officeDocument/2006/relationships" xmlns:w="http://schemas.openxmlformats.org/wordprocessingml/2006/main" xmlns:m="http://schemas.openxmlformats.org/officeDocument/2006/math" xmlns:w14="http://schemas.microsoft.com/office/word/2010/wordml" xmlns:w15="http://schemas.microsoft.com/office/word/2012/wordml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footer.xml" Type="http://schemas.openxmlformats.org/officeDocument/2006/relationships/footer" Id="rId3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